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8551653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945205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799113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060548" name="2b151a70-26b7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788960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764462" name="1b8ab870-26b8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1991207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195549" name="0a3d49b0-26b9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579894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660995" name="ef265cb0-26b9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717709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40892" name="d0ecfa00-26ba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4900863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777024" name="5dcef4a0-26bb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0393715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153297" name="be7dc790-26bb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8761682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787244" name="4627c810-26be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9999303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680405" name="85251e00-26be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0033467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730770" name="38ac2600-26b8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923502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575529" name="d4770090-26b9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258890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155630" name="d04998a0-26bb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9148519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696202" name="2fa2dbc0-26be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298120" name="6076755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971313" name="60767550-26b8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222097" name="748001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763571" name="74800160-26b8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5252229" name="8ad181a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93905" name="8ad181a0-26b8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8110531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442896" name="f35c81c0-26b8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32525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479921" name="2aea80a0-26ba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2913305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438426" name="f17debd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772537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466376" name="3c0b80d0-26bc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091151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32275" name="3c4b0cc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670753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587696" name="e49db7b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9046341" name="191e931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907872" name="191e9310-26bb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5607919" name="5a7a07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407661" name="5a7a07d0-26bc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 Küche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633762" name="865488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678654" name="86548830-26bc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941903" name="d3da922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796503" name="d3da9220-26bc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6849813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657698" name="49fe0f50-26bc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7480514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333446" name="51aa3330-26b9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